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ng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800121" name="69240db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6222940" name="69240db0-00e4-11f1-bddf-0d0aebe13f0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8268723" name="6db7c6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6478598" name="6db7c6a0-00e4-11f1-bddf-0d0aebe13f0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8580889" name="c51b731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351730" name="c51b7310-00e4-11f1-bddf-0d0aebe13f0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6780129" name="d94865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200477" name="d94865a0-00e4-11f1-bddf-0d0aebe13f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27/DG/Rechts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3225082" name="0c437ba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638239" name="0c437ba0-00f6-11f1-bddf-0d0aebe13f0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2085963" name="12d96d3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784078" name="12d96d30-00f6-11f1-bddf-0d0aebe13f0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